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408" w:before="0" w:after="0"/>
        <w:ind w:left="120" w:hanging="0"/>
        <w:jc w:val="center"/>
        <w:rPr/>
      </w:pPr>
      <w:bookmarkStart w:id="0" w:name="block-41145078_Копия_1"/>
      <w:bookmarkEnd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bookmarkStart w:id="1" w:name="af5b5167-7099-47ec-9866-9052e784200d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bookmarkStart w:id="2" w:name="dc3cea46-96ed-491e-818a-be2785bad2e9"/>
      <w:r>
        <w:rPr>
          <w:rFonts w:ascii="Times New Roman" w:hAnsi="Times New Roman"/>
          <w:b/>
          <w:i w:val="false"/>
          <w:color w:val="000000"/>
          <w:sz w:val="28"/>
        </w:rPr>
        <w:t>МУНИЦИПАЛЬНОЕ БЮДЖЕТНОЕ ОБРАЗОВАТЕЛЬНОЕ УЧРЕЖДЕНИЕ "ГИМНАЗИЯ №7 ИМЕНИ ГЕРОЯ РОССИИ А.В.КОЗИНА" НОВО-</w:t>
      </w:r>
      <w:bookmarkEnd w:id="2"/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МБОУ "Гимназия №7"</w:t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tbl>
      <w:tblPr>
        <w:tblStyle w:val="a3"/>
        <w:tblW w:w="934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lastRow="0" w:firstRow="1" w:lastColumn="0" w:firstColumn="1" w:val="04a0" w:noHBand="0" w:noVBand="1"/>
      </w:tblPr>
      <w:tblGrid>
        <w:gridCol w:w="3114"/>
        <w:gridCol w:w="3115"/>
        <w:gridCol w:w="3115"/>
      </w:tblGrid>
      <w:tr>
        <w:trPr/>
        <w:tc>
          <w:tcPr>
            <w:tcW w:w="3114" w:type="dxa"/>
            <w:tcBorders/>
          </w:tcPr>
          <w:p>
            <w:pPr>
              <w:pStyle w:val="Normal"/>
              <w:widowControl w:val="false"/>
              <w:spacing w:before="0"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[Номер приказа] от «27» августа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[Номер приказа] от «27» августа   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Кныш Т. Н.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[Номер приказа] от «27» августа   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(ID 5411917)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курса «Алгебра»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7-9 классов 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bookmarkStart w:id="3" w:name="4cef1e44-9965-42f4-9abc-c66bc6a4ed05"/>
      <w:r>
        <w:rPr>
          <w:rFonts w:ascii="Times New Roman" w:hAnsi="Times New Roman"/>
          <w:b/>
          <w:i w:val="false"/>
          <w:color w:val="000000"/>
          <w:sz w:val="28"/>
        </w:rPr>
        <w:t>Казань, 2024-2025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id="4" w:name="55fbcee7-c9ab-48de-99f2-3f30ab5c08f8"/>
      <w:r>
        <w:rPr>
          <w:rFonts w:ascii="Times New Roman" w:hAnsi="Times New Roman"/>
          <w:b/>
          <w:i w:val="false"/>
          <w:color w:val="000000"/>
          <w:sz w:val="28"/>
        </w:rPr>
        <w:t>уч. год</w:t>
      </w:r>
      <w:bookmarkEnd w:id="4"/>
    </w:p>
    <w:p>
      <w:pPr>
        <w:pStyle w:val="Normal"/>
        <w:spacing w:lineRule="exact" w:line="264" w:before="0" w:after="0"/>
        <w:ind w:hanging="0"/>
        <w:jc w:val="both"/>
        <w:rPr/>
      </w:pPr>
      <w:bookmarkStart w:id="5" w:name="block-41145078_Копия_1"/>
      <w:bookmarkStart w:id="6" w:name="block-41145078"/>
      <w:bookmarkStart w:id="7" w:name="block-41145079_Копия_1"/>
      <w:bookmarkEnd w:id="5"/>
      <w:bookmarkEnd w:id="6"/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8" w:name="block-41145079_Копия_1"/>
      <w:bookmarkStart w:id="9" w:name="88e7274f-146c-45cf-bb6c-0aa84ae038d1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Start w:id="10" w:name="block-41145079"/>
      <w:bookmarkEnd w:id="8"/>
      <w:bookmarkEnd w:id="9"/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11" w:name="block-41145080_Копия_1"/>
      <w:bookmarkEnd w:id="10"/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признаков делимости, разложение на множители натуральных чисел.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Реальные зависимости, в том числе прямая и обратная пропорциональности.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12" w:name="_Toc124426221"/>
      <w:bookmarkEnd w:id="12"/>
      <w:r>
        <w:rPr>
          <w:rFonts w:ascii="Times New Roman" w:hAnsi="Times New Roman"/>
          <w:b/>
          <w:i w:val="false"/>
          <w:color w:val="000000"/>
          <w:sz w:val="28"/>
        </w:rPr>
        <w:t>Алгебраические выражения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Свойства степени с натуральным показателем.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13" w:name="_Toc124426222"/>
      <w:bookmarkEnd w:id="13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Координата точки на прямой. Числовые промежутки. Расстояние между двумя точками координатной прямой.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Прямоугольная система координат, оси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Ox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</w:t>
      </w:r>
      <w:r>
        <w:rPr>
          <w:rFonts w:ascii="Times New Roman" w:hAnsi="Times New Roman"/>
          <w:b w:val="false"/>
          <w:i/>
          <w:color w:val="000000"/>
          <w:sz w:val="28"/>
        </w:rPr>
        <w:t>Oy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Степень с целым показателем и её свойства. Стандартная запись числа.</w:t>
      </w:r>
    </w:p>
    <w:p>
      <w:pPr>
        <w:pStyle w:val="Normal"/>
        <w:spacing w:before="0" w:after="0"/>
        <w:ind w:firstLine="600"/>
        <w:jc w:val="both"/>
        <w:rPr/>
      </w:pPr>
      <w:bookmarkStart w:id="14" w:name="_Toc124426225"/>
      <w:r>
        <w:rPr>
          <w:rFonts w:ascii="Times New Roman" w:hAnsi="Times New Roman"/>
          <w:b w:val="false"/>
          <w:i w:val="false"/>
          <w:color w:val="0000FF"/>
          <w:sz w:val="28"/>
        </w:rPr>
        <w:t>Алгебраические выражения</w:t>
      </w:r>
      <w:bookmarkEnd w:id="14"/>
      <w:r>
        <w:rPr>
          <w:rFonts w:ascii="Times New Roman" w:hAnsi="Times New Roman"/>
          <w:b/>
          <w:i w:val="false"/>
          <w:color w:val="000000"/>
          <w:sz w:val="28"/>
        </w:rPr>
        <w:t>Алгебраические выражения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Квадратный трёхчлен, разложение квадратного трёхчлена на множители.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>
      <w:pPr>
        <w:pStyle w:val="Normal"/>
        <w:spacing w:before="0" w:after="0"/>
        <w:ind w:firstLine="600"/>
        <w:jc w:val="both"/>
        <w:rPr/>
      </w:pPr>
      <w:bookmarkStart w:id="15" w:name="_Toc124426226"/>
      <w:r>
        <w:rPr>
          <w:rFonts w:ascii="Times New Roman" w:hAnsi="Times New Roman"/>
          <w:b w:val="false"/>
          <w:i w:val="false"/>
          <w:color w:val="0000FF"/>
          <w:sz w:val="28"/>
        </w:rPr>
        <w:t>Уравнения и неравенства</w:t>
      </w:r>
      <w:bookmarkEnd w:id="15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текстовых задач алгебраическим способом.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>
      <w:pPr>
        <w:pStyle w:val="Normal"/>
        <w:spacing w:before="0" w:after="0"/>
        <w:ind w:firstLine="600"/>
        <w:jc w:val="both"/>
        <w:rPr/>
      </w:pPr>
      <w:bookmarkStart w:id="16" w:name="_Toc124426227"/>
      <w:r>
        <w:rPr>
          <w:rFonts w:ascii="Times New Roman" w:hAnsi="Times New Roman"/>
          <w:b w:val="false"/>
          <w:i w:val="false"/>
          <w:color w:val="0000FF"/>
          <w:sz w:val="28"/>
        </w:rPr>
        <w:t>Функции</w:t>
      </w:r>
      <w:bookmarkEnd w:id="16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y = x2, y = x3, y = √x, y=|x|.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Графическое решение уравнений и систем уравнений.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действительных чисел, арифметические действия с действительными числами.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Размеры объектов окружающего мира, длительность процессов в окружающем мире.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17" w:name="_Toc124426230"/>
      <w:bookmarkEnd w:id="17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Линейное уравнение. Решение уравнений, сводящихся к линейным.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текстовых задач алгебраическим способом.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Числовые неравенства и их свойства.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>
      <w:pPr>
        <w:pStyle w:val="Normal"/>
        <w:spacing w:before="0" w:after="0"/>
        <w:ind w:firstLine="600"/>
        <w:jc w:val="both"/>
        <w:rPr/>
      </w:pPr>
      <w:bookmarkStart w:id="18" w:name="_Toc124426231"/>
      <w:r>
        <w:rPr>
          <w:rFonts w:ascii="Times New Roman" w:hAnsi="Times New Roman"/>
          <w:b w:val="false"/>
          <w:i w:val="false"/>
          <w:color w:val="0000FF"/>
          <w:sz w:val="28"/>
        </w:rPr>
        <w:t>Функции</w:t>
      </w:r>
      <w:bookmarkEnd w:id="18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Графики функций: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y = kx, y = kx + b, y = k/x, y = x3, y = √x, y = |x|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и их свойства.</w:t>
      </w:r>
    </w:p>
    <w:p>
      <w:pPr>
        <w:pStyle w:val="Normal"/>
        <w:spacing w:before="0" w:after="0"/>
        <w:ind w:firstLine="600"/>
        <w:jc w:val="both"/>
        <w:rPr/>
      </w:pPr>
      <w:bookmarkStart w:id="19" w:name="_Toc124426232"/>
      <w:r>
        <w:rPr>
          <w:rFonts w:ascii="Times New Roman" w:hAnsi="Times New Roman"/>
          <w:b w:val="false"/>
          <w:i w:val="false"/>
          <w:color w:val="0000FF"/>
          <w:sz w:val="28"/>
        </w:rPr>
        <w:t>Числовые последовательности</w:t>
      </w:r>
      <w:bookmarkEnd w:id="19"/>
      <w:r>
        <w:rPr>
          <w:rFonts w:ascii="Times New Roman" w:hAnsi="Times New Roman"/>
          <w:b/>
          <w:i w:val="false"/>
          <w:color w:val="000000"/>
          <w:sz w:val="28"/>
        </w:rPr>
        <w:t>Числовые последовательности и прогрессии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b w:val="false"/>
          <w:i/>
          <w:color w:val="000000"/>
          <w:sz w:val="28"/>
        </w:rPr>
        <w:t>n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-го члена.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b w:val="false"/>
          <w:i/>
          <w:color w:val="000000"/>
          <w:sz w:val="28"/>
        </w:rPr>
        <w:t>n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n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членов.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ind w:firstLine="600"/>
        <w:jc w:val="both"/>
        <w:rPr/>
      </w:pPr>
      <w:bookmarkStart w:id="20" w:name="block-41145080_Копия_1"/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  <w:bookmarkStart w:id="21" w:name="block-41145080"/>
      <w:bookmarkEnd w:id="20"/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22" w:name="block-41145074_Копия_1"/>
      <w:bookmarkEnd w:id="21"/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УЧЕБНОГО КУРСА «АЛГЕБРА» НА УРОВНЕ ОСНОВНОГО ОБЩЕГО ОБРАЗОВАНИЯ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освоения программы учебного курса «Алгебра» характеризуются: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1) патриотическое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2) гражданское и духовно-нравственное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3) трудовое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5) ценности научного познания: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8) адаптация к изменяющимся условиям социальной и природной среды: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pStyle w:val="Normal"/>
        <w:numPr>
          <w:ilvl w:val="0"/>
          <w:numId w:val="5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Самоконтроль, эмоциональный интеллект:</w:t>
      </w:r>
    </w:p>
    <w:p>
      <w:pPr>
        <w:pStyle w:val="Normal"/>
        <w:numPr>
          <w:ilvl w:val="0"/>
          <w:numId w:val="6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pStyle w:val="Normal"/>
        <w:numPr>
          <w:ilvl w:val="0"/>
          <w:numId w:val="6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pStyle w:val="Normal"/>
        <w:numPr>
          <w:ilvl w:val="0"/>
          <w:numId w:val="6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3" w:name="_Toc124426234"/>
      <w:bookmarkEnd w:id="2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4" w:name="_Toc124426235"/>
      <w:bookmarkEnd w:id="24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и упорядочивать рациональные числа.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Округлять числа.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признаки делимости, разложение на множители натуральных чисел.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5" w:name="_Toc124426236"/>
      <w:bookmarkEnd w:id="25"/>
      <w:r>
        <w:rPr>
          <w:rFonts w:ascii="Times New Roman" w:hAnsi="Times New Roman"/>
          <w:b/>
          <w:i w:val="false"/>
          <w:color w:val="000000"/>
          <w:sz w:val="28"/>
        </w:rPr>
        <w:t>Алгебраические выражения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значения буквенных выражений при заданных значениях переменных.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6" w:name="_Toc124426237"/>
      <w:bookmarkEnd w:id="26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графические методы при решении линейных уравнений и их систем.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7" w:name="_Toc124426238"/>
      <w:bookmarkEnd w:id="27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значение функции по значению её аргумента.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8" w:name="_Toc124426240"/>
      <w:bookmarkEnd w:id="28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записи больших и малых чисел с помощью десятичных дробей и степеней числа 10.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9" w:name="_Toc124426241"/>
      <w:bookmarkEnd w:id="29"/>
      <w:r>
        <w:rPr>
          <w:rFonts w:ascii="Times New Roman" w:hAnsi="Times New Roman"/>
          <w:b/>
          <w:i w:val="false"/>
          <w:color w:val="000000"/>
          <w:sz w:val="28"/>
        </w:rPr>
        <w:t>Алгебраические выражения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Раскладывать квадратный трёхчлен на множители.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30" w:name="_Toc124426242"/>
      <w:bookmarkEnd w:id="30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31" w:name="_Toc124426243"/>
      <w:bookmarkEnd w:id="31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графики элементарных функций вида: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y = k/x, y = x2, y = x3,y = |x|, y = √x, описывать свойства числовой функции по её графику.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32" w:name="_Toc124426245"/>
      <w:bookmarkEnd w:id="32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и упорядочивать рациональные и иррациональные числа.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значения степеней с целыми показателями и корней, вычислять значения числовых выражений.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33" w:name="_Toc124426246"/>
      <w:bookmarkEnd w:id="33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неравенства при решении различных задач.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34" w:name="_Toc124426247"/>
      <w:bookmarkEnd w:id="34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pStyle w:val="Normal"/>
        <w:spacing w:lineRule="exact" w:line="360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y = kx, y = kx + b, y = k/x, y = ax2 + bx + c, y = x3,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y = √x</w:t>
      </w:r>
      <w:r>
        <w:rPr>
          <w:rFonts w:ascii="Times New Roman" w:hAnsi="Times New Roman"/>
          <w:b w:val="false"/>
          <w:i/>
          <w:color w:val="000000"/>
          <w:sz w:val="28"/>
        </w:rPr>
        <w:t>, y = |x|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в зависимости от значений коэффициентов, описывать свойства функций.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Числовые последовательности и прогрессии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вычисления с использованием формул n-го члена арифметической и геометрической прогрессий, суммы первых n членов.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члены последовательности точками на координатной плоскости.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35" w:name="block-41145074_Копия_1"/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36" w:name="block-41145074"/>
      <w:bookmarkStart w:id="37" w:name="_Toc124426249"/>
      <w:bookmarkEnd w:id="35"/>
      <w:bookmarkEnd w:id="37"/>
    </w:p>
    <w:p>
      <w:pPr>
        <w:pStyle w:val="Normal"/>
        <w:spacing w:before="0" w:after="0"/>
        <w:ind w:left="120" w:hanging="0"/>
        <w:jc w:val="left"/>
        <w:rPr/>
      </w:pPr>
      <w:bookmarkStart w:id="38" w:name="block-41145075"/>
      <w:bookmarkEnd w:id="36"/>
      <w:bookmarkEnd w:id="38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7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694"/>
        <w:gridCol w:w="2399"/>
        <w:gridCol w:w="1454"/>
        <w:gridCol w:w="2493"/>
        <w:gridCol w:w="2614"/>
        <w:gridCol w:w="3939"/>
      </w:tblGrid>
      <w:tr>
        <w:trPr>
          <w:trHeight w:val="144" w:hRule="atLeast"/>
        </w:trPr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3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65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3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9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39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393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25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https://m.edsoo.ru/7f415b90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27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https://m.edsoo.ru/7f415b90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20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https://m.edsoo.ru/7f415b90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24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https://m.edsoo.ru/7f415b90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https://m.edsoo.ru/7f415b90</w:t>
              </w:r>
            </w:hyperlink>
          </w:p>
        </w:tc>
      </w:tr>
      <w:tr>
        <w:trPr>
          <w:trHeight w:val="144" w:hRule="atLeast"/>
        </w:trPr>
        <w:tc>
          <w:tcPr>
            <w:tcW w:w="3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102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5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9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644"/>
        <w:gridCol w:w="2961"/>
        <w:gridCol w:w="1367"/>
        <w:gridCol w:w="2397"/>
        <w:gridCol w:w="2521"/>
        <w:gridCol w:w="3703"/>
      </w:tblGrid>
      <w:tr>
        <w:trPr>
          <w:trHeight w:val="144" w:hRule="atLeast"/>
        </w:trPr>
        <w:tc>
          <w:tcPr>
            <w:tcW w:w="6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9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62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37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96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370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9 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14 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14 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16 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16 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15 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18 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144" w:hRule="atLeast"/>
        </w:trPr>
        <w:tc>
          <w:tcPr>
            <w:tcW w:w="3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102 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2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hanging="0"/>
        <w:jc w:val="left"/>
        <w:rPr/>
      </w:pPr>
      <w:bookmarkStart w:id="39" w:name="block-41145075"/>
      <w:bookmarkStart w:id="40" w:name="block-41145076"/>
      <w:bookmarkEnd w:id="39"/>
      <w:bookmarkEnd w:id="40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ПОУРОЧНОЕ ПЛАНИРОВАНИЕ </w:t>
      </w:r>
    </w:p>
    <w:p>
      <w:pPr>
        <w:pStyle w:val="Normal"/>
        <w:spacing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7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655"/>
        <w:gridCol w:w="2959"/>
        <w:gridCol w:w="1152"/>
        <w:gridCol w:w="2142"/>
        <w:gridCol w:w="2286"/>
        <w:gridCol w:w="1617"/>
        <w:gridCol w:w="2782"/>
      </w:tblGrid>
      <w:tr>
        <w:trPr>
          <w:trHeight w:val="144" w:hRule="atLeast"/>
        </w:trPr>
        <w:tc>
          <w:tcPr>
            <w:tcW w:w="6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5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6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95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1617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78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https://m.edsoo.ru/7f4211de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https://m.edsoo.ru/7f421382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https://m.edsoo.ru/7f42154e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https://m.edsoo.ru/7f4218be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"Рациональные числа"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Буквенные выражения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https://m.edsoo.ru/7f41feec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https://m.edsoo.ru/7f41fafa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https://m.edsoo.ru/7f41fd70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https://m.edsoo.ru/7f421382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https://m.edsoo.ru/7f42154e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https://m.edsoo.ru/7f4218be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Многочлены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https://m.edsoo.ru/7f42276e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Многочлены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https://m.edsoo.ru/7f422930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https://m.edsoo.ru/7f422af2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https://m.edsoo.ru/7f422cc8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https://m.edsoo.ru/7f422fca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https://m.edsoo.ru/7f423182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https://m.edsoo.ru/7f42432a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https://m.edsoo.ru/7f42464a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https://m.edsoo.ru/7f424c12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https://m.edsoo.ru/7f424fd2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https://m.edsoo.ru/7f4251d0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https://m.edsoo.ru/7f423312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https://m.edsoo.ru/7f4237fe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https://m.edsoo.ru/7f4239de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https://m.edsoo.ru/7f420482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https://m.edsoo.ru/7f42064e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https://m.edsoo.ru/7f420806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https://m.edsoo.ru/7f4209a0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https://m.edsoo.ru/7f420e6e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https://m.edsoo.ru/7f427c32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https://m.edsoo.ru/7f427e8a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https://m.edsoo.ru/7f42836c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https://m.edsoo.ru/7f4284de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https://m.edsoo.ru/7f42865a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https://m.edsoo.ru/7f4287d6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https://m.edsoo.ru/7f421044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https://m.edsoo.ru/7f41de76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промежутки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https://m.edsoo.ru/7f41dff2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промежутки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https://m.edsoo.ru/7f41e16e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https://m.edsoo.ru/7f41e42a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https://m.edsoo.ru/7f41e8a8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https://m.edsoo.ru/7f41ed80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https://m.edsoo.ru/7f41ea24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функции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https://m.edsoo.ru/7f41ef06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функций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https://m.edsoo.ru/7f41f078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функций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https://m.edsoo.ru/7f41f1fe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Линейная функция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https://m.edsoo.ru/7f427282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Линейная функция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https://m.edsoo.ru/7f427412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https://m.edsoo.ru/7f426d1e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"Координаты и графики. Функции"/Всероссийская проверочная работа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https://m.edsoo.ru/7f41f50a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методов, обобщение знаний/Всероссийская проверочная работа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https://m.edsoo.ru/7f429c6c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 y =|х|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 y =|х|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https://m.edsoo.ru/7f429f32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https://m.edsoo.ru/7f42a0e0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https://m.edsoo.ru/7f42a27a</w:t>
              </w:r>
            </w:hyperlink>
          </w:p>
        </w:tc>
      </w:tr>
      <w:tr>
        <w:trPr>
          <w:trHeight w:val="144" w:hRule="atLeast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https://m.edsoo.ru/7f42a900</w:t>
              </w:r>
            </w:hyperlink>
          </w:p>
        </w:tc>
      </w:tr>
      <w:tr>
        <w:trPr>
          <w:trHeight w:val="144" w:hRule="atLeast"/>
        </w:trPr>
        <w:tc>
          <w:tcPr>
            <w:tcW w:w="36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102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4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43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9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644"/>
        <w:gridCol w:w="3091"/>
        <w:gridCol w:w="1127"/>
        <w:gridCol w:w="2117"/>
        <w:gridCol w:w="2263"/>
        <w:gridCol w:w="1595"/>
        <w:gridCol w:w="2756"/>
      </w:tblGrid>
      <w:tr>
        <w:trPr>
          <w:trHeight w:val="144" w:hRule="atLeast"/>
        </w:trPr>
        <w:tc>
          <w:tcPr>
            <w:tcW w:w="6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3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55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5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309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159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75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чисел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чисел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https://m.edsoo.ru/7f43bf66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https://m.edsoo.ru/7f43c542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https://m.edsoo.ru/7f43c542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https://m.edsoo.ru/7f43c3d0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https://m.edsoo.ru/7f43c3d0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https://m.edsoo.ru/7f43c9b6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https://m.edsoo.ru/7f43c9b6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https://m.edsoo.ru/7f43d0b4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https://m.edsoo.ru/7f43d0b4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https://m.edsoo.ru/7f43d23a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https://m.edsoo.ru/7f43d55a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https://m.edsoo.ru/7f43ad5a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https://m.edsoo.ru/7f43af08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https://m.edsoo.ru/7f43af08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https://m.edsoo.ru/7f43af08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https://m.edsoo.ru/7f43b098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https://m.edsoo.ru/7f43b21e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https://m.edsoo.ru/7f43b5a2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https://m.edsoo.ru/7f43b098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https://m.edsoo.ru/7f4396c6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https://m.edsoo.ru/7f439842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https://m.edsoo.ru/7f4399b4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https://m.edsoo.ru/7f439eb4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https://m.edsoo.ru/7f43a03a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https://m.edsoo.ru/7f43a1ac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https://m.edsoo.ru/7f43a31e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https://m.edsoo.ru/7f43a526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https://m.edsoo.ru/7f43ab84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https://m.edsoo.ru/7f43e6c6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Задание последовательности рекуррентной формулой и формулой n-го члена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https://m.edsoo.ru/7f43ebda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https://m.edsoo.ru/7f43ed7e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https://m.edsoo.ru/7f43f3b4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https://m.edsoo.ru/7f43f58a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https://m.edsoo.ru/7f43ef2c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https://m.edsoo.ru/7f43f0c6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https://m.edsoo.ru/7f43f72e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https://m.edsoo.ru/7f43f8a0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проценты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https://m.edsoo.ru/7f43fe0e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проценты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https://m.edsoo.ru/7f4401a6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https://m.edsoo.ru/7f4404f8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https://m.edsoo.ru/7f443b12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https://m.edsoo.ru/7f443cd4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https://m.edsoo.ru/7f443fea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https://m.edsoo.ru/7f4441ca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https://m.edsoo.ru/7f444364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https://m.edsoo.ru/7f4446f2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https://m.edsoo.ru/7f444a94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https://m.edsoo.ru/7f444c56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https://m.edsoo.ru/7f444f44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https://m.edsoo.ru/7f44516a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https://m.edsoo.ru/7f4452e6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https://m.edsoo.ru/7f445516</w:t>
              </w:r>
            </w:hyperlink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102 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4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rPr/>
      </w:pPr>
      <w:r>
        <w:rPr/>
      </w:r>
      <w:bookmarkStart w:id="41" w:name="block-41145076"/>
      <w:bookmarkStart w:id="42" w:name="block-41145076"/>
      <w:bookmarkEnd w:id="42"/>
    </w:p>
    <w:p>
      <w:pPr>
        <w:pStyle w:val="Normal"/>
        <w:spacing w:before="0" w:after="0"/>
        <w:ind w:left="120" w:hanging="0"/>
        <w:jc w:val="left"/>
        <w:rPr/>
      </w:pPr>
      <w:bookmarkStart w:id="43" w:name="block-41145077_Копия_1"/>
      <w:bookmarkEnd w:id="43"/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480" w:before="0" w:after="0"/>
        <w:ind w:left="120" w:hanging="0"/>
        <w:jc w:val="left"/>
        <w:rPr/>
      </w:pPr>
      <w:r>
        <w:rPr/>
      </w:r>
      <w:bookmarkStart w:id="44" w:name="block-41145077_Копия_1"/>
      <w:bookmarkStart w:id="45" w:name="block-41145077"/>
      <w:bookmarkStart w:id="46" w:name="block-41145077_Копия_1"/>
      <w:bookmarkStart w:id="47" w:name="block-41145077"/>
      <w:bookmarkEnd w:id="46"/>
      <w:bookmarkEnd w:id="47"/>
    </w:p>
    <w:p>
      <w:pPr>
        <w:pStyle w:val="Normal"/>
        <w:spacing w:before="0" w:after="200"/>
        <w:rPr/>
      </w:pPr>
      <w:r>
        <w:rPr/>
      </w:r>
      <w:bookmarkStart w:id="48" w:name="block-41145077"/>
      <w:bookmarkStart w:id="49" w:name="block-41145077"/>
      <w:bookmarkEnd w:id="49"/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90"/>
  <w:defaultTabStop w:val="720"/>
  <w:autoHyphenation w:val="true"/>
  <w:compat>
    <w:compatSetting w:name="overrideTableStyleFontSizeAndJustification" w:uri="http://schemas.microsoft.com/office/word" w:val="1"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eastAsia="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1">
    <w:name w:val="Normal"/>
    <w:qFormat/>
    <w:rsid w:val="004a3277"/>
    <w:pPr>
      <w:widowControl/>
      <w:bidi w:val="0"/>
      <w:spacing w:lineRule="auto" w:line="276" w:before="0" w:after="200"/>
      <w:jc w:val="left"/>
    </w:pPr>
    <w:rPr>
      <w:rFonts w:eastAsia="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Heading1Char"/>
    <w:uiPriority w:val="9"/>
    <w:qFormat/>
    <w:rsid w:val="00841cd9"/>
    <w:pPr>
      <w:keepNext w:val="true"/>
      <w:keepLines/>
      <w:spacing w:before="480" w:after="200"/>
      <w:outlineLvl w:val="0"/>
    </w:pPr>
    <w:rPr>
      <w:rFonts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Heading2Char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Heading3Char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Heading4Char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uiPriority w:val="99"/>
    <w:qFormat/>
    <w:rsid w:val="00841cd9"/>
    <w:rPr/>
  </w:style>
  <w:style w:type="character" w:styleId="Heading1Char" w:customStyle="1">
    <w:name w:val="Heading 1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Heading4Char" w:customStyle="1">
    <w:name w:val="Heading 4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ubtitleChar" w:customStyle="1">
    <w:name w:val="Subtitle Char"/>
    <w:basedOn w:val="DefaultParagraphFont"/>
    <w:uiPriority w:val="11"/>
    <w:qFormat/>
    <w:rsid w:val="00841cd9"/>
    <w:rPr>
      <w:rFonts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TitleChar" w:customStyle="1">
    <w:name w:val="Title Char"/>
    <w:basedOn w:val="DefaultParagraphFont"/>
    <w:uiPriority w:val="10"/>
    <w:qFormat/>
    <w:rsid w:val="00841cd9"/>
    <w:rPr>
      <w:rFonts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0">
    <w:name w:val="Emphasis"/>
    <w:basedOn w:val="DefaultParagraphFont"/>
    <w:uiPriority w:val="20"/>
    <w:qFormat/>
    <w:rsid w:val="00d1197d"/>
    <w:rPr>
      <w:i/>
      <w:iCs/>
    </w:rPr>
  </w:style>
  <w:style w:type="character" w:styleId="-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2">
    <w:name w:val="Body Text"/>
    <w:basedOn w:val="Normal"/>
    <w:pPr>
      <w:spacing w:lineRule="auto" w:line="276" w:before="0" w:after="140"/>
    </w:pPr>
    <w:rPr/>
  </w:style>
  <w:style w:type="paragraph" w:styleId="Style13">
    <w:name w:val="List"/>
    <w:basedOn w:val="Style12"/>
    <w:pPr/>
    <w:rPr>
      <w:rFonts w:ascii="PT Astra Serif" w:hAnsi="PT Astra Serif" w:cs="Noto Sans Devanagari"/>
    </w:rPr>
  </w:style>
  <w:style w:type="paragraph" w:styleId="Style14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6">
    <w:name w:val="Колонтитул"/>
    <w:basedOn w:val="Normal"/>
    <w:qFormat/>
    <w:pPr/>
    <w:rPr/>
  </w:style>
  <w:style w:type="paragraph" w:styleId="Style17">
    <w:name w:val="Header"/>
    <w:basedOn w:val="Normal"/>
    <w:link w:val="HeaderChar"/>
    <w:uiPriority w:val="99"/>
    <w:unhideWhenUsed/>
    <w:rsid w:val="00841cd9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18">
    <w:name w:val="Subtitle"/>
    <w:basedOn w:val="Normal"/>
    <w:next w:val="Normal"/>
    <w:link w:val="SubtitleChar"/>
    <w:uiPriority w:val="11"/>
    <w:qFormat/>
    <w:rsid w:val="00841cd9"/>
    <w:pPr>
      <w:ind w:left="86" w:hanging="0"/>
    </w:pPr>
    <w:rPr>
      <w:rFonts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19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F81BD"/>
      </w:pBdr>
      <w:spacing w:before="0" w:after="300"/>
      <w:contextualSpacing/>
    </w:pPr>
    <w:rPr>
      <w:rFonts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.edsoo.ru/7f415b90" TargetMode="External"/><Relationship Id="rId3" Type="http://schemas.openxmlformats.org/officeDocument/2006/relationships/hyperlink" Target="https://m.edsoo.ru/7f415b90" TargetMode="External"/><Relationship Id="rId4" Type="http://schemas.openxmlformats.org/officeDocument/2006/relationships/hyperlink" Target="https://m.edsoo.ru/7f415b90" TargetMode="External"/><Relationship Id="rId5" Type="http://schemas.openxmlformats.org/officeDocument/2006/relationships/hyperlink" Target="https://m.edsoo.ru/7f415b90" TargetMode="External"/><Relationship Id="rId6" Type="http://schemas.openxmlformats.org/officeDocument/2006/relationships/hyperlink" Target="https://m.edsoo.ru/7f415b90" TargetMode="External"/><Relationship Id="rId7" Type="http://schemas.openxmlformats.org/officeDocument/2006/relationships/hyperlink" Target="https://m.edsoo.ru/7f419d08" TargetMode="External"/><Relationship Id="rId8" Type="http://schemas.openxmlformats.org/officeDocument/2006/relationships/hyperlink" Target="https://m.edsoo.ru/7f419d08" TargetMode="External"/><Relationship Id="rId9" Type="http://schemas.openxmlformats.org/officeDocument/2006/relationships/hyperlink" Target="https://m.edsoo.ru/7f419d08" TargetMode="External"/><Relationship Id="rId10" Type="http://schemas.openxmlformats.org/officeDocument/2006/relationships/hyperlink" Target="https://m.edsoo.ru/7f419d08" TargetMode="External"/><Relationship Id="rId11" Type="http://schemas.openxmlformats.org/officeDocument/2006/relationships/hyperlink" Target="https://m.edsoo.ru/7f419d08" TargetMode="External"/><Relationship Id="rId12" Type="http://schemas.openxmlformats.org/officeDocument/2006/relationships/hyperlink" Target="https://m.edsoo.ru/7f419d08" TargetMode="External"/><Relationship Id="rId13" Type="http://schemas.openxmlformats.org/officeDocument/2006/relationships/hyperlink" Target="https://m.edsoo.ru/7f419d08" TargetMode="External"/><Relationship Id="rId14" Type="http://schemas.openxmlformats.org/officeDocument/2006/relationships/hyperlink" Target="https://m.edsoo.ru/7f4211de" TargetMode="External"/><Relationship Id="rId15" Type="http://schemas.openxmlformats.org/officeDocument/2006/relationships/hyperlink" Target="https://m.edsoo.ru/7f421382" TargetMode="External"/><Relationship Id="rId16" Type="http://schemas.openxmlformats.org/officeDocument/2006/relationships/hyperlink" Target="https://m.edsoo.ru/7f42154e" TargetMode="External"/><Relationship Id="rId17" Type="http://schemas.openxmlformats.org/officeDocument/2006/relationships/hyperlink" Target="https://m.edsoo.ru/7f4218be" TargetMode="External"/><Relationship Id="rId18" Type="http://schemas.openxmlformats.org/officeDocument/2006/relationships/hyperlink" Target="https://m.edsoo.ru/7f41feec" TargetMode="External"/><Relationship Id="rId19" Type="http://schemas.openxmlformats.org/officeDocument/2006/relationships/hyperlink" Target="https://m.edsoo.ru/7f41fafa" TargetMode="External"/><Relationship Id="rId20" Type="http://schemas.openxmlformats.org/officeDocument/2006/relationships/hyperlink" Target="https://m.edsoo.ru/7f41fd70" TargetMode="External"/><Relationship Id="rId21" Type="http://schemas.openxmlformats.org/officeDocument/2006/relationships/hyperlink" Target="https://m.edsoo.ru/7f421382" TargetMode="External"/><Relationship Id="rId22" Type="http://schemas.openxmlformats.org/officeDocument/2006/relationships/hyperlink" Target="https://m.edsoo.ru/7f42154e" TargetMode="External"/><Relationship Id="rId23" Type="http://schemas.openxmlformats.org/officeDocument/2006/relationships/hyperlink" Target="https://m.edsoo.ru/7f4218be" TargetMode="External"/><Relationship Id="rId24" Type="http://schemas.openxmlformats.org/officeDocument/2006/relationships/hyperlink" Target="https://m.edsoo.ru/7f42276e" TargetMode="External"/><Relationship Id="rId25" Type="http://schemas.openxmlformats.org/officeDocument/2006/relationships/hyperlink" Target="https://m.edsoo.ru/7f422930" TargetMode="External"/><Relationship Id="rId26" Type="http://schemas.openxmlformats.org/officeDocument/2006/relationships/hyperlink" Target="https://m.edsoo.ru/7f422af2" TargetMode="External"/><Relationship Id="rId27" Type="http://schemas.openxmlformats.org/officeDocument/2006/relationships/hyperlink" Target="https://m.edsoo.ru/7f422cc8" TargetMode="External"/><Relationship Id="rId28" Type="http://schemas.openxmlformats.org/officeDocument/2006/relationships/hyperlink" Target="https://m.edsoo.ru/7f422fca" TargetMode="External"/><Relationship Id="rId29" Type="http://schemas.openxmlformats.org/officeDocument/2006/relationships/hyperlink" Target="https://m.edsoo.ru/7f423182" TargetMode="External"/><Relationship Id="rId30" Type="http://schemas.openxmlformats.org/officeDocument/2006/relationships/hyperlink" Target="https://m.edsoo.ru/7f42432a" TargetMode="External"/><Relationship Id="rId31" Type="http://schemas.openxmlformats.org/officeDocument/2006/relationships/hyperlink" Target="https://m.edsoo.ru/7f42464a" TargetMode="External"/><Relationship Id="rId32" Type="http://schemas.openxmlformats.org/officeDocument/2006/relationships/hyperlink" Target="https://m.edsoo.ru/7f424c12" TargetMode="External"/><Relationship Id="rId33" Type="http://schemas.openxmlformats.org/officeDocument/2006/relationships/hyperlink" Target="https://m.edsoo.ru/7f424fd2" TargetMode="External"/><Relationship Id="rId34" Type="http://schemas.openxmlformats.org/officeDocument/2006/relationships/hyperlink" Target="https://m.edsoo.ru/7f4251d0" TargetMode="External"/><Relationship Id="rId35" Type="http://schemas.openxmlformats.org/officeDocument/2006/relationships/hyperlink" Target="https://m.edsoo.ru/7f423312" TargetMode="External"/><Relationship Id="rId36" Type="http://schemas.openxmlformats.org/officeDocument/2006/relationships/hyperlink" Target="https://m.edsoo.ru/7f4237fe" TargetMode="External"/><Relationship Id="rId37" Type="http://schemas.openxmlformats.org/officeDocument/2006/relationships/hyperlink" Target="https://m.edsoo.ru/7f4239de" TargetMode="External"/><Relationship Id="rId38" Type="http://schemas.openxmlformats.org/officeDocument/2006/relationships/hyperlink" Target="https://m.edsoo.ru/7f420482" TargetMode="External"/><Relationship Id="rId39" Type="http://schemas.openxmlformats.org/officeDocument/2006/relationships/hyperlink" Target="https://m.edsoo.ru/7f42064e" TargetMode="External"/><Relationship Id="rId40" Type="http://schemas.openxmlformats.org/officeDocument/2006/relationships/hyperlink" Target="https://m.edsoo.ru/7f420806" TargetMode="External"/><Relationship Id="rId41" Type="http://schemas.openxmlformats.org/officeDocument/2006/relationships/hyperlink" Target="https://m.edsoo.ru/7f4209a0" TargetMode="External"/><Relationship Id="rId42" Type="http://schemas.openxmlformats.org/officeDocument/2006/relationships/hyperlink" Target="https://m.edsoo.ru/7f420e6e" TargetMode="External"/><Relationship Id="rId43" Type="http://schemas.openxmlformats.org/officeDocument/2006/relationships/hyperlink" Target="https://m.edsoo.ru/7f427c32" TargetMode="External"/><Relationship Id="rId44" Type="http://schemas.openxmlformats.org/officeDocument/2006/relationships/hyperlink" Target="https://m.edsoo.ru/7f427e8a" TargetMode="External"/><Relationship Id="rId45" Type="http://schemas.openxmlformats.org/officeDocument/2006/relationships/hyperlink" Target="https://m.edsoo.ru/7f42836c" TargetMode="External"/><Relationship Id="rId46" Type="http://schemas.openxmlformats.org/officeDocument/2006/relationships/hyperlink" Target="https://m.edsoo.ru/7f4284de" TargetMode="External"/><Relationship Id="rId47" Type="http://schemas.openxmlformats.org/officeDocument/2006/relationships/hyperlink" Target="https://m.edsoo.ru/7f42865a" TargetMode="External"/><Relationship Id="rId48" Type="http://schemas.openxmlformats.org/officeDocument/2006/relationships/hyperlink" Target="https://m.edsoo.ru/7f4287d6" TargetMode="External"/><Relationship Id="rId49" Type="http://schemas.openxmlformats.org/officeDocument/2006/relationships/hyperlink" Target="https://m.edsoo.ru/7f421044" TargetMode="External"/><Relationship Id="rId50" Type="http://schemas.openxmlformats.org/officeDocument/2006/relationships/hyperlink" Target="https://m.edsoo.ru/7f41de76" TargetMode="External"/><Relationship Id="rId51" Type="http://schemas.openxmlformats.org/officeDocument/2006/relationships/hyperlink" Target="https://m.edsoo.ru/7f41dff2" TargetMode="External"/><Relationship Id="rId52" Type="http://schemas.openxmlformats.org/officeDocument/2006/relationships/hyperlink" Target="https://m.edsoo.ru/7f41e16e" TargetMode="External"/><Relationship Id="rId53" Type="http://schemas.openxmlformats.org/officeDocument/2006/relationships/hyperlink" Target="https://m.edsoo.ru/7f41e42a" TargetMode="External"/><Relationship Id="rId54" Type="http://schemas.openxmlformats.org/officeDocument/2006/relationships/hyperlink" Target="https://m.edsoo.ru/7f41e8a8" TargetMode="External"/><Relationship Id="rId55" Type="http://schemas.openxmlformats.org/officeDocument/2006/relationships/hyperlink" Target="https://m.edsoo.ru/7f41ed80" TargetMode="External"/><Relationship Id="rId56" Type="http://schemas.openxmlformats.org/officeDocument/2006/relationships/hyperlink" Target="https://m.edsoo.ru/7f41ea24" TargetMode="External"/><Relationship Id="rId57" Type="http://schemas.openxmlformats.org/officeDocument/2006/relationships/hyperlink" Target="https://m.edsoo.ru/7f41ef06" TargetMode="External"/><Relationship Id="rId58" Type="http://schemas.openxmlformats.org/officeDocument/2006/relationships/hyperlink" Target="https://m.edsoo.ru/7f41f078" TargetMode="External"/><Relationship Id="rId59" Type="http://schemas.openxmlformats.org/officeDocument/2006/relationships/hyperlink" Target="https://m.edsoo.ru/7f41f1fe" TargetMode="External"/><Relationship Id="rId60" Type="http://schemas.openxmlformats.org/officeDocument/2006/relationships/hyperlink" Target="https://m.edsoo.ru/7f427282" TargetMode="External"/><Relationship Id="rId61" Type="http://schemas.openxmlformats.org/officeDocument/2006/relationships/hyperlink" Target="https://m.edsoo.ru/7f427412" TargetMode="External"/><Relationship Id="rId62" Type="http://schemas.openxmlformats.org/officeDocument/2006/relationships/hyperlink" Target="https://m.edsoo.ru/7f426d1e" TargetMode="External"/><Relationship Id="rId63" Type="http://schemas.openxmlformats.org/officeDocument/2006/relationships/hyperlink" Target="https://m.edsoo.ru/7f41f50a" TargetMode="External"/><Relationship Id="rId64" Type="http://schemas.openxmlformats.org/officeDocument/2006/relationships/hyperlink" Target="https://m.edsoo.ru/7f429c6c" TargetMode="External"/><Relationship Id="rId65" Type="http://schemas.openxmlformats.org/officeDocument/2006/relationships/hyperlink" Target="https://m.edsoo.ru/7f429f32" TargetMode="External"/><Relationship Id="rId66" Type="http://schemas.openxmlformats.org/officeDocument/2006/relationships/hyperlink" Target="https://m.edsoo.ru/7f42a0e0" TargetMode="External"/><Relationship Id="rId67" Type="http://schemas.openxmlformats.org/officeDocument/2006/relationships/hyperlink" Target="https://m.edsoo.ru/7f42a27a" TargetMode="External"/><Relationship Id="rId68" Type="http://schemas.openxmlformats.org/officeDocument/2006/relationships/hyperlink" Target="https://m.edsoo.ru/7f42a900" TargetMode="External"/><Relationship Id="rId69" Type="http://schemas.openxmlformats.org/officeDocument/2006/relationships/hyperlink" Target="https://m.edsoo.ru/7f43bf66" TargetMode="External"/><Relationship Id="rId70" Type="http://schemas.openxmlformats.org/officeDocument/2006/relationships/hyperlink" Target="https://m.edsoo.ru/7f43c542" TargetMode="External"/><Relationship Id="rId71" Type="http://schemas.openxmlformats.org/officeDocument/2006/relationships/hyperlink" Target="https://m.edsoo.ru/7f43c542" TargetMode="External"/><Relationship Id="rId72" Type="http://schemas.openxmlformats.org/officeDocument/2006/relationships/hyperlink" Target="https://m.edsoo.ru/7f43c3d0" TargetMode="External"/><Relationship Id="rId73" Type="http://schemas.openxmlformats.org/officeDocument/2006/relationships/hyperlink" Target="https://m.edsoo.ru/7f43c3d0" TargetMode="External"/><Relationship Id="rId74" Type="http://schemas.openxmlformats.org/officeDocument/2006/relationships/hyperlink" Target="https://m.edsoo.ru/7f43c9b6" TargetMode="External"/><Relationship Id="rId75" Type="http://schemas.openxmlformats.org/officeDocument/2006/relationships/hyperlink" Target="https://m.edsoo.ru/7f43c9b6" TargetMode="External"/><Relationship Id="rId76" Type="http://schemas.openxmlformats.org/officeDocument/2006/relationships/hyperlink" Target="https://m.edsoo.ru/7f43d0b4" TargetMode="External"/><Relationship Id="rId77" Type="http://schemas.openxmlformats.org/officeDocument/2006/relationships/hyperlink" Target="https://m.edsoo.ru/7f43d0b4" TargetMode="External"/><Relationship Id="rId78" Type="http://schemas.openxmlformats.org/officeDocument/2006/relationships/hyperlink" Target="https://m.edsoo.ru/7f43d23a" TargetMode="External"/><Relationship Id="rId79" Type="http://schemas.openxmlformats.org/officeDocument/2006/relationships/hyperlink" Target="https://m.edsoo.ru/7f43d55a" TargetMode="External"/><Relationship Id="rId80" Type="http://schemas.openxmlformats.org/officeDocument/2006/relationships/hyperlink" Target="https://m.edsoo.ru/7f43ad5a" TargetMode="External"/><Relationship Id="rId81" Type="http://schemas.openxmlformats.org/officeDocument/2006/relationships/hyperlink" Target="https://m.edsoo.ru/7f43af08" TargetMode="External"/><Relationship Id="rId82" Type="http://schemas.openxmlformats.org/officeDocument/2006/relationships/hyperlink" Target="https://m.edsoo.ru/7f43af08" TargetMode="External"/><Relationship Id="rId83" Type="http://schemas.openxmlformats.org/officeDocument/2006/relationships/hyperlink" Target="https://m.edsoo.ru/7f43af08" TargetMode="External"/><Relationship Id="rId84" Type="http://schemas.openxmlformats.org/officeDocument/2006/relationships/hyperlink" Target="https://m.edsoo.ru/7f43b098" TargetMode="External"/><Relationship Id="rId85" Type="http://schemas.openxmlformats.org/officeDocument/2006/relationships/hyperlink" Target="https://m.edsoo.ru/7f43b21e" TargetMode="External"/><Relationship Id="rId86" Type="http://schemas.openxmlformats.org/officeDocument/2006/relationships/hyperlink" Target="https://m.edsoo.ru/7f43b5a2" TargetMode="External"/><Relationship Id="rId87" Type="http://schemas.openxmlformats.org/officeDocument/2006/relationships/hyperlink" Target="https://m.edsoo.ru/7f43b098" TargetMode="External"/><Relationship Id="rId88" Type="http://schemas.openxmlformats.org/officeDocument/2006/relationships/hyperlink" Target="https://m.edsoo.ru/7f4396c6" TargetMode="External"/><Relationship Id="rId89" Type="http://schemas.openxmlformats.org/officeDocument/2006/relationships/hyperlink" Target="https://m.edsoo.ru/7f439842" TargetMode="External"/><Relationship Id="rId90" Type="http://schemas.openxmlformats.org/officeDocument/2006/relationships/hyperlink" Target="https://m.edsoo.ru/7f4399b4" TargetMode="External"/><Relationship Id="rId91" Type="http://schemas.openxmlformats.org/officeDocument/2006/relationships/hyperlink" Target="https://m.edsoo.ru/7f439eb4" TargetMode="External"/><Relationship Id="rId92" Type="http://schemas.openxmlformats.org/officeDocument/2006/relationships/hyperlink" Target="https://m.edsoo.ru/7f43a03a" TargetMode="External"/><Relationship Id="rId93" Type="http://schemas.openxmlformats.org/officeDocument/2006/relationships/hyperlink" Target="https://m.edsoo.ru/7f43a1ac" TargetMode="External"/><Relationship Id="rId94" Type="http://schemas.openxmlformats.org/officeDocument/2006/relationships/hyperlink" Target="https://m.edsoo.ru/7f43a31e" TargetMode="External"/><Relationship Id="rId95" Type="http://schemas.openxmlformats.org/officeDocument/2006/relationships/hyperlink" Target="https://m.edsoo.ru/7f43a526" TargetMode="External"/><Relationship Id="rId96" Type="http://schemas.openxmlformats.org/officeDocument/2006/relationships/hyperlink" Target="https://m.edsoo.ru/7f43ab84" TargetMode="External"/><Relationship Id="rId97" Type="http://schemas.openxmlformats.org/officeDocument/2006/relationships/hyperlink" Target="https://m.edsoo.ru/7f43e6c6" TargetMode="External"/><Relationship Id="rId98" Type="http://schemas.openxmlformats.org/officeDocument/2006/relationships/hyperlink" Target="https://m.edsoo.ru/7f43ebda" TargetMode="External"/><Relationship Id="rId99" Type="http://schemas.openxmlformats.org/officeDocument/2006/relationships/hyperlink" Target="https://m.edsoo.ru/7f43ed7e" TargetMode="External"/><Relationship Id="rId100" Type="http://schemas.openxmlformats.org/officeDocument/2006/relationships/hyperlink" Target="https://m.edsoo.ru/7f43f3b4" TargetMode="External"/><Relationship Id="rId101" Type="http://schemas.openxmlformats.org/officeDocument/2006/relationships/hyperlink" Target="https://m.edsoo.ru/7f43f58a" TargetMode="External"/><Relationship Id="rId102" Type="http://schemas.openxmlformats.org/officeDocument/2006/relationships/hyperlink" Target="https://m.edsoo.ru/7f43ef2c" TargetMode="External"/><Relationship Id="rId103" Type="http://schemas.openxmlformats.org/officeDocument/2006/relationships/hyperlink" Target="https://m.edsoo.ru/7f43f0c6" TargetMode="External"/><Relationship Id="rId104" Type="http://schemas.openxmlformats.org/officeDocument/2006/relationships/hyperlink" Target="https://m.edsoo.ru/7f43f72e" TargetMode="External"/><Relationship Id="rId105" Type="http://schemas.openxmlformats.org/officeDocument/2006/relationships/hyperlink" Target="https://m.edsoo.ru/7f43f8a0" TargetMode="External"/><Relationship Id="rId106" Type="http://schemas.openxmlformats.org/officeDocument/2006/relationships/hyperlink" Target="https://m.edsoo.ru/7f43fe0e" TargetMode="External"/><Relationship Id="rId107" Type="http://schemas.openxmlformats.org/officeDocument/2006/relationships/hyperlink" Target="https://m.edsoo.ru/7f4401a6" TargetMode="External"/><Relationship Id="rId108" Type="http://schemas.openxmlformats.org/officeDocument/2006/relationships/hyperlink" Target="https://m.edsoo.ru/7f4404f8" TargetMode="External"/><Relationship Id="rId109" Type="http://schemas.openxmlformats.org/officeDocument/2006/relationships/hyperlink" Target="https://m.edsoo.ru/7f443b12" TargetMode="External"/><Relationship Id="rId110" Type="http://schemas.openxmlformats.org/officeDocument/2006/relationships/hyperlink" Target="https://m.edsoo.ru/7f443cd4" TargetMode="External"/><Relationship Id="rId111" Type="http://schemas.openxmlformats.org/officeDocument/2006/relationships/hyperlink" Target="https://m.edsoo.ru/7f443fea" TargetMode="External"/><Relationship Id="rId112" Type="http://schemas.openxmlformats.org/officeDocument/2006/relationships/hyperlink" Target="https://m.edsoo.ru/7f4441ca" TargetMode="External"/><Relationship Id="rId113" Type="http://schemas.openxmlformats.org/officeDocument/2006/relationships/hyperlink" Target="https://m.edsoo.ru/7f444364" TargetMode="External"/><Relationship Id="rId114" Type="http://schemas.openxmlformats.org/officeDocument/2006/relationships/hyperlink" Target="https://m.edsoo.ru/7f4446f2" TargetMode="External"/><Relationship Id="rId115" Type="http://schemas.openxmlformats.org/officeDocument/2006/relationships/hyperlink" Target="https://m.edsoo.ru/7f444a94" TargetMode="External"/><Relationship Id="rId116" Type="http://schemas.openxmlformats.org/officeDocument/2006/relationships/hyperlink" Target="https://m.edsoo.ru/7f444c56" TargetMode="External"/><Relationship Id="rId117" Type="http://schemas.openxmlformats.org/officeDocument/2006/relationships/hyperlink" Target="https://m.edsoo.ru/7f444f44" TargetMode="External"/><Relationship Id="rId118" Type="http://schemas.openxmlformats.org/officeDocument/2006/relationships/hyperlink" Target="https://m.edsoo.ru/7f44516a" TargetMode="External"/><Relationship Id="rId119" Type="http://schemas.openxmlformats.org/officeDocument/2006/relationships/hyperlink" Target="https://m.edsoo.ru/7f4452e6" TargetMode="External"/><Relationship Id="rId120" Type="http://schemas.openxmlformats.org/officeDocument/2006/relationships/hyperlink" Target="https://m.edsoo.ru/7f445516" TargetMode="External"/><Relationship Id="rId121" Type="http://schemas.openxmlformats.org/officeDocument/2006/relationships/numbering" Target="numbering.xml"/><Relationship Id="rId122" Type="http://schemas.openxmlformats.org/officeDocument/2006/relationships/fontTable" Target="fontTable.xml"/><Relationship Id="rId12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LibreOffice/7.5.2.1$Linux_X86_64 LibreOffice_project/50$Build-1</Application>
  <AppVersion>15.0000</AppVersion>
  <Pages>44</Pages>
  <Words>5461</Words>
  <Characters>39818</Characters>
  <CharactersWithSpaces>44741</CharactersWithSpaces>
  <Paragraphs>1059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2024-09-19T21:16:46Z</dcterms:modified>
  <cp:revision>1</cp:revision>
  <dc:subject/>
  <dc:title/>
</cp:coreProperties>
</file>